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Waschbecken 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75268360" name="019edfda-e560-7adf-a68c-cf72b28cac7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7621769" name="019edfda-e560-7adf-a68c-cf72b28cac7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59538126" name="019edfdc-cce6-74c1-bb32-f34a148204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7779899" name="019edfdc-cce6-74c1-bb32-f34a1482043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1531364" name="019edfe9-cc3d-774d-9b95-c7345f073d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2273348" name="019edfe9-cc3d-774d-9b95-c7345f073db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18407210" name="019edffb-03e9-7a09-8f2f-3faac0d134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7434275" name="019edffb-03e9-7a09-8f2f-3faac0d1340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60794283" name="019edfdd-cc53-7978-b8d2-de410b5454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3711736" name="019edfdd-cc53-7978-b8d2-de410b5454d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92563247" name="019edfe4-a0b4-71e7-a2de-cfd4205be7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1953078" name="019edfe4-a0b4-71e7-a2de-cfd4205be7c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9419498" name="019edfde-a59f-70ab-adf4-f5c663d878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5322590" name="019edfde-a59f-70ab-adf4-f5c663d8789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86236460" name="019edfe1-bf34-7ec9-86b8-df97bb41f0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2328833" name="019edfe1-bf34-7ec9-86b8-df97bb41f00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0115704" name="019edfe7-10cc-742e-bb92-f52b983291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5868673" name="019edfe7-10cc-742e-bb92-f52b9832911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4301337" name="019edff9-4881-7f53-98d6-c6b6e6222d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2943994" name="019edff9-4881-7f53-98d6-c6b6e6222d0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2192887" name="019edffe-c86c-7297-a093-ff4e2e564b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8061716" name="019edffe-c86c-7297-a093-ff4e2e564b7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03619173" name="019ee000-82b1-7838-ae8e-09c2071252b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439145" name="019ee000-82b1-7838-ae8e-09c2071252b7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28044281" name="019ee003-5edb-75ed-9efb-02f8e87bf8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8010737" name="019ee003-5edb-75ed-9efb-02f8e87bf86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Hertistrasse 15, Davos </w:t>
          </w:r>
        </w:p>
        <w:p>
          <w:pPr>
            <w:spacing w:before="0" w:after="0"/>
          </w:pPr>
          <w:r>
            <w:t>1000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